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7260454" name="019ea62d-1498-7252-8255-595a47934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87604" name="019ea62d-1498-7252-8255-595a47934a2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3176250" name="019ea631-4872-7578-b7f1-6d13abf8c7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636585" name="019ea631-4872-7578-b7f1-6d13abf8c7d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Gang/Treppe Hotel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8629394" name="019ea63f-1968-72a8-bfef-987ce895f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625858" name="019ea63f-1968-72a8-bfef-987ce895f8f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Toilleten und Lieferanteneingang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0408609" name="019ea681-6596-7bc3-81d4-869045976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219583" name="019ea681-6596-7bc3-81d4-86904597626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8134123" name="019ea687-48b1-7ab5-98af-32b2c4efe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74338" name="019ea687-48b1-7ab5-98af-32b2c4efef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0419357" name="019ea723-938e-7af4-bccb-cd6f60a29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262294" name="019ea723-938e-7af4-bccb-cd6f60a29b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930187" name="019ea72d-a28e-7287-8b00-2aa2dd4d2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283600" name="019ea72d-a28e-7287-8b00-2aa2dd4d29d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9890472" name="019ea742-551f-7be9-8123-48be36ffa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118595" name="019ea742-551f-7be9-8123-48be36ffa1a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7542474" name="019ea755-0a18-76eb-bf86-cd89334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62710" name="019ea755-0a18-76eb-bf86-cd893347ea4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259416" name="019ea75b-f8f4-70cc-94d5-ddde3de20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45207" name="019ea75b-f8f4-70cc-94d5-ddde3de202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666533" name="019ea75f-3e0a-70f2-a8d0-338340b6a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587955" name="019ea75f-3e0a-70f2-a8d0-338340b6a4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9420253" name="019ea770-6d41-7ceb-a67c-fb6ed212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333748" name="019ea770-6d41-7ceb-a67c-fb6ed212635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5058314" name="019ea779-03cf-7dd7-8847-3fadb9496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29750" name="019ea779-03cf-7dd7-8847-3fadb949651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8122966" name="019ea792-eaf6-754c-9f4b-8d03a8c72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909661" name="019ea792-eaf6-754c-9f4b-8d03a8c72bc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4002563" name="019ea79a-c052-7cd6-994b-10b29cc004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724809" name="019ea79a-c052-7cd6-994b-10b29cc004a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1642832" name="019ea637-022e-734b-a697-583bd8ce6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743077" name="019ea637-022e-734b-a697-583bd8ce696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1495932" name="019ea637-9cc6-70de-9760-da3f6ed6e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956075" name="019ea637-9cc6-70de-9760-da3f6ed6ee5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909916" name="019ea61a-536b-75fa-9d68-281bd2cfb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018153" name="019ea61a-536b-75fa-9d68-281bd2cfbfb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5735667" name="019ea62c-32a7-7811-acf2-284aaa1bb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649942" name="019ea62c-32a7-7811-acf2-284aaa1bb34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1403083" name="019ea688-78e7-759c-a488-52c0ad437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57434" name="019ea688-78e7-759c-a488-52c0ad4372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8307515" name="019ea722-e978-76be-b9a7-60a4794186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752031" name="019ea722-e978-76be-b9a7-60a4794186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578504" name="019ea72c-7fc5-741f-95e8-9cd2a55d1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551571" name="019ea72c-7fc5-741f-95e8-9cd2a55d121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3365868" name="019ea737-6d86-74f7-bf5c-ba3a6037c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79611" name="019ea737-6d86-74f7-bf5c-ba3a6037c4b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4115" name="019ea741-5cf5-7ef9-bacd-b97b819dd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313289" name="019ea741-5cf5-7ef9-bacd-b97b819dd6e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0575978" name="019ea753-70f7-74b3-a879-ad4528c9e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265342" name="019ea753-70f7-74b3-a879-ad4528c9e8e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404630" name="019ea75b-38b4-76ca-872f-d45efa5bc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098080" name="019ea75b-38b4-76ca-872f-d45efa5bc5a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5537680" name="019ea75e-30a2-7da3-818d-b76e04a87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473535" name="019ea75e-30a2-7da3-818d-b76e04a8772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2385445" name="019ea76f-51c7-798c-abef-e6ca7d589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48026" name="019ea76f-51c7-798c-abef-e6ca7d58976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182970" name="019ea772-208c-77cd-812d-f73b25fdf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468888" name="019ea772-208c-77cd-812d-f73b25fdf2d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4327447" name="019ea77b-5ad0-77ef-87c1-693210080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2826" name="019ea77b-5ad0-77ef-87c1-69321008071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9364076" name="019ea79a-5b54-762d-8818-7f08ee82d8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84778" name="019ea79a-5b54-762d-8818-7f08ee82d8f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4468219" name="019ea79c-5092-7b72-b107-d98a33e7e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28679" name="019ea79c-5092-7b72-b107-d98a33e7e13d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658467" name="019ea79d-5c19-7bfe-9e49-649f12c17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748669" name="019ea79d-5c19-7bfe-9e49-649f12c172e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0208889" name="019ea623-4cf3-7517-ade3-fd53380ec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610972" name="019ea623-4cf3-7517-ade3-fd53380ec7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738741" name="019ea624-8017-7966-999e-f5d35e6c9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830884" name="019ea624-8017-7966-999e-f5d35e6c969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Hintereingang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4703687" name="019ea625-e89f-7523-a622-8dead563a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459964" name="019ea625-e89f-7523-a622-8dead563a79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139623" name="019ea628-6dea-7452-8933-f0ff355f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562623" name="019ea628-6dea-7452-8933-f0ff355fd33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Sportraum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4114948" name="019ea62b-63e2-7d14-9fa4-b79586ff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85395" name="019ea62b-63e2-7d14-9fa4-b79586ff763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147019" name="019ea62e-9c85-7f76-9973-d42dfde17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727226" name="019ea62e-9c85-7f76-9973-d42dfde1795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0888756" name="019ea636-3933-7396-9be7-b3d8dee3a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118167" name="019ea636-3933-7396-9be7-b3d8dee3aa5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3748564" name="019ea641-2c53-7a74-b1a1-a5731640a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196787" name="019ea641-2c53-7a74-b1a1-a5731640a38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8642265" name="019ea643-1f1b-72c8-b676-365d4c48de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50941" name="019ea643-1f1b-72c8-b676-365d4c48deb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Reception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6017976" name="019ea65b-a53a-7c4f-8477-009ac9ef1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888665" name="019ea65b-a53a-7c4f-8477-009ac9ef1d2b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477610" name="019ea67b-4510-7ec8-a6b9-55a27a560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785448" name="019ea67b-4510-7ec8-a6b9-55a27a560fe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392000" name="019ea67d-00b6-7479-92ca-539132e7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951664" name="019ea67d-00b6-7479-92ca-539132e7660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Toilleten und Lieferanteneingang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6140275" name="019ea683-3280-7199-b400-0eac7e0e2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49181" name="019ea683-3280-7199-b400-0eac7e0e25c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20495" name="019ea685-64c5-7454-9505-dff9ddf54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24144" name="019ea685-64c5-7454-9505-dff9ddf54c5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414856" name="019ea68d-7938-720c-8730-482c7f53c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995026" name="019ea68d-7938-720c-8730-482c7f53c71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5469133" name="019ea725-c6c2-78a2-9d28-51cc1b3ac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443533" name="019ea725-c6c2-78a2-9d28-51cc1b3acc9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421863" name="019ea726-fe79-71dc-adff-9695656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70245" name="019ea726-fe79-71dc-adff-96956560517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105295" name="019ea728-c5db-7a5a-a844-2a25988c93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599314" name="019ea728-c5db-7a5a-a844-2a25988c936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7925225" name="019ea72d-3872-730f-be70-24b74edec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869224" name="019ea72d-3872-730f-be70-24b74edecd5d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818084" name="019ea739-3546-76d1-8219-a6b37770b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302183" name="019ea739-3546-76d1-8219-a6b37770b781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0405413" name="019ea743-614a-78ca-be58-9dca5c4c8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327673" name="019ea743-614a-78ca-be58-9dca5c4c899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254238" name="019ea744-b77f-7ba1-9ba3-e8750523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914673" name="019ea744-b77f-7ba1-9ba3-e8750523954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6871522" name="019ea773-22f5-7ab2-8271-fc20ce9dca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304240" name="019ea773-22f5-7ab2-8271-fc20ce9dca73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2101115" name="019ea77b-00da-746b-ad06-a875f52d0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341592" name="019ea77b-00da-746b-ad06-a875f52d0b5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9871286" name="019ea793-f44b-798b-9818-4238009e8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965714" name="019ea793-f44b-798b-9818-4238009e8b8a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5026512" name="019ea797-5f02-76ff-9c89-3895621b7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375012" name="019ea797-5f02-76ff-9c89-3895621b7db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4804927" name="019ea799-4df8-71d7-a299-a79c4dbcc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06371" name="019ea799-4df8-71d7-a299-a79c4dbccae0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9012561" name="019ea627-877c-7a72-8491-5117b5c99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032640" name="019ea627-877c-7a72-8491-5117b5c99c5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2865661" name="019ea62f-82a9-7a15-92dd-376508d92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565816" name="019ea62f-82a9-7a15-92dd-376508d9270a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5737151" name="019ea643-bd8d-70ff-aca0-d299ef44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25153" name="019ea643-bd8d-70ff-aca0-d299ef44a1e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347915" name="019ea671-aad5-7af4-ab3a-a38eb9c2a0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808618" name="019ea671-aad5-7af4-ab3a-a38eb9c2a0ca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7557422" name="019ea67b-bf09-7bf5-8591-af49456d8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436352" name="019ea67b-bf09-7bf5-8591-af49456d839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1767544" name="019ea726-83e4-7298-8127-23f055dde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096679" name="019ea726-83e4-7298-8127-23f055dde0c0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0800434" name="019ea729-befa-7bba-aaa0-168d340d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411075" name="019ea729-befa-7bba-aaa0-168d340d1a96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0725894" name="019ea739-8586-7349-87fa-9cb60686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165218" name="019ea739-8586-7349-87fa-9cb6068648f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1309862" name="019ea742-abf7-7e3a-ba3d-0eb35a416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311674" name="019ea742-abf7-7e3a-ba3d-0eb35a416fc3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0950015" name="019ea744-2d24-70ff-8771-bd95f0fab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387115" name="019ea744-2d24-70ff-8771-bd95f0fab80a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8179736" name="019ea745-5266-7546-9431-50b48aea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973572" name="019ea745-5266-7546-9431-50b48aeaa8a5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0326382" name="019ea794-4451-7f87-9521-339a085a7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018265" name="019ea794-4451-7f87-9521-339a085a7ccf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8148" name="019ea798-3d72-71e4-a62b-9836a3665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884434" name="019ea798-3d72-71e4-a62b-9836a3665a7d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8316289" name="019ea799-d8df-7d60-9683-81d3562472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236579" name="019ea799-d8df-7d60-9683-81d35624725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1089036" name="019ea61d-bb3a-734a-a3dd-662accf5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321475" name="019ea61d-bb3a-734a-a3dd-662accf58f0b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Sportraum-WC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7069241" name="019ea62a-c925-7511-a65a-47ebe90c8a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27630" name="019ea62a-c925-7511-a65a-47ebe90c8af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unter 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2814241" name="019ea667-ecdc-7203-a1a0-7a5b5734b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730095" name="019ea667-ecdc-7203-a1a0-7a5b5734b638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Bowlinghalle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4446027" name="019ea669-35dd-7233-8771-7895426a1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01280" name="019ea669-35dd-7233-8771-7895426a19f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3460368" name="019ea625-359e-7fa7-a68e-ae8987ece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117056" name="019ea625-359e-7fa7-a68e-ae8987eced75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170007" name="019ea7bb-26dd-755f-9f15-362483497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00564" name="019ea7bb-26dd-755f-9f15-362483497e38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Hintereingang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964092" name="019ea61f-32a2-7f26-b733-9de2ca6e4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922426" name="019ea61f-32a2-7f26-b733-9de2ca6e4cd3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943682" name="019ea620-d66f-7573-9976-fe148cb39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49639" name="019ea620-d66f-7573-9976-fe148cb397b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7146963" name="019ea621-9e8e-7ee5-9dc7-923a58bf56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900635" name="019ea621-9e8e-7ee5-9dc7-923a58bf56ec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0584306" name="019ea667-2056-726f-8cc7-d74111623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650735" name="019ea667-2056-726f-8cc7-d74111623d7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522400" name="019ea66f-42de-721d-8394-54b2a79d8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976668" name="019ea66f-42de-721d-8394-54b2a79d8f06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3287717" name="019ea676-55e4-79e7-8eb2-0cf731591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035467" name="019ea676-55e4-79e7-8eb2-0cf731591ff7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186093" name="019ea67a-1c97-7597-973f-f3a741a4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400792" name="019ea67a-1c97-7597-973f-f3a741a46b03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4399662" name="019ea73a-3097-7f0d-8922-e9341e0c6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933460" name="019ea73a-3097-7f0d-8922-e9341e0c631c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154323" name="019ea772-8a2f-79eb-8fb1-43a2c0132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749060" name="019ea772-8a2f-79eb-8fb1-43a2c013280d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9908174" name="019ea676-e4cc-7500-9c85-c9f096332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03923" name="019ea676-e4cc-7500-9c85-c9f096332603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Toilette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Boden/Wände/Decke </w:t>
            </w:r>
          </w:p>
        </w:tc>
        <w:tc>
          <w:p>
            <w:pPr>
              <w:spacing w:before="0" w:after="0" w:line="240" w:lineRule="auto"/>
            </w:pPr>
            <w:r>
              <w:t>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8280608" name="019ea663-3cc3-782c-9f5e-7d5ab2af5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546844" name="019ea663-3cc3-782c-9f5e-7d5ab2af5e1a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Elektroverteilung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497259" name="019ea66a-bedc-775e-a991-803c1c828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37005" name="019ea66a-bedc-775e-a991-803c1c828344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Brandschutz hinter Leuchtmittel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6056099" name="019ea66d-60d0-7194-9d68-08a5b30d1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56607" name="019ea66d-60d0-7194-9d68-08a5b30d18e0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0721391" name="019ea670-7417-7afc-b958-dcb23fc226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39641" name="019ea670-7417-7afc-b958-dcb23fc226b5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326550" name="019ea722-30bb-70b5-bcd0-3f14d0171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803120" name="019ea722-30bb-70b5-bcd0-3f14d017119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487616" name="019ea72b-6caf-781b-9177-90dcfb9fc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64659" name="019ea72b-6caf-781b-9177-90dcfb9fc92c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0219560" name="019ea686-5da5-7d19-92ce-ef16e02e5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875102" name="019ea686-5da5-7d19-92ce-ef16e02e5701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Anschlüsse Heizsystem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3293143" name="019ea67e-47b1-7d53-9fd8-8e001b83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001128" name="019ea67e-47b1-7d53-9fd8-8e001b8325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senkrechte Trennwände, lose montiert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643175" name="019ea68e-2276-7739-aebe-e109eb616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132221" name="019ea68e-2276-7739-aebe-e109eb616923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323775" name="019ea724-c658-7910-b39d-fc5687b6d4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516433" name="019ea724-c658-7910-b39d-fc5687b6d45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Abdeckung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897479" name="019ea74a-536d-70b8-8ef3-458277e68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956979" name="019ea74a-536d-70b8-8ef3-458277e689e7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2293293" name="019ea755-766e-71ec-bb22-89a360b92e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698269" name="019ea755-766e-71ec-bb22-89a360b92e1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7151761" name="019ea75c-639b-7e25-8bca-065699a89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844303" name="019ea75c-639b-7e25-8bca-065699a89a6f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8732918" name="019ea75f-a873-75a8-84dd-1ffe0af51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930407" name="019ea75f-a873-75a8-84dd-1ffe0af51ffc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2833515" name="019ea770-dc4b-72a6-9ecf-9222abddf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702611" name="019ea770-dc4b-72a6-9ecf-9222abddf69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609137" name="019ea77d-9ba6-709f-98b2-65d2e5b3c0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929095" name="019ea77d-9ba6-709f-98b2-65d2e5b3c01b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4161216" name="019ea69e-31d2-76da-b011-67970915e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687570" name="019ea69e-31d2-76da-b011-67970915e7ab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938985" name="019ea68b-531a-711d-b1b8-b32ac4feb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60740" name="019ea68b-531a-711d-b1b8-b32ac4febdcc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68140" name="019ea622-6750-7948-97a3-582f0990a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203316" name="019ea622-6750-7948-97a3-582f0990adf3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Sportraum-WC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5457535" name="019ea629-ce18-718d-b13e-d3032ca5f9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655143" name="019ea629-ce18-718d-b13e-d3032ca5f96c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4603141" name="019ea688-e919-7b3a-97e2-238a53760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026327" name="019ea688-e919-7b3a-97e2-238a53760ba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footer.xml" Type="http://schemas.openxmlformats.org/officeDocument/2006/relationships/footer" Id="rId11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